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F001F" w14:textId="77777777" w:rsidR="00B26348" w:rsidRDefault="00000000">
      <w:pPr>
        <w:pStyle w:val="Heading1"/>
      </w:pPr>
      <w:r>
        <w:t>24. Misc Details</w:t>
      </w:r>
    </w:p>
    <w:p w14:paraId="0E4470CB" w14:textId="77777777" w:rsidR="00B26348" w:rsidRDefault="00000000">
      <w:r>
        <w:rPr>
          <w:b/>
        </w:rPr>
        <w:t>534. Optional: Did anyone assist with this report?</w:t>
      </w:r>
      <w:r>
        <w:rPr>
          <w:i/>
          <w:color w:val="666666"/>
          <w:sz w:val="16"/>
        </w:rPr>
        <w:t xml:space="preserve">  [Choice]</w:t>
      </w:r>
    </w:p>
    <w:p w14:paraId="72A7D2D1" w14:textId="77777777" w:rsidR="00B26348" w:rsidRDefault="00000000">
      <w:pPr>
        <w:ind w:left="216"/>
      </w:pPr>
      <w:r>
        <w:rPr>
          <w:i/>
        </w:rPr>
        <w:t>If incident was an inspection by a regulatory agency, list the personnel who participated in the inspection process.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54E3088" w14:textId="77777777">
        <w:tc>
          <w:tcPr>
            <w:tcW w:w="10512" w:type="dxa"/>
          </w:tcPr>
          <w:p w14:paraId="2B4F892C" w14:textId="77777777" w:rsidR="00B26348" w:rsidRDefault="00000000">
            <w:r>
              <w:t>○ Yes</w:t>
            </w:r>
          </w:p>
        </w:tc>
      </w:tr>
      <w:tr w:rsidR="00B26348" w14:paraId="3609A0BA" w14:textId="77777777">
        <w:tc>
          <w:tcPr>
            <w:tcW w:w="10512" w:type="dxa"/>
          </w:tcPr>
          <w:p w14:paraId="43A89930" w14:textId="77777777" w:rsidR="00B26348" w:rsidRDefault="00000000">
            <w:r>
              <w:t>○ No</w:t>
            </w:r>
          </w:p>
        </w:tc>
      </w:tr>
    </w:tbl>
    <w:p w14:paraId="2A67D4B1" w14:textId="77777777" w:rsidR="00B26348" w:rsidRDefault="00B26348"/>
    <w:p w14:paraId="6C574AF6" w14:textId="77777777" w:rsidR="00B26348" w:rsidRDefault="00000000">
      <w:r>
        <w:rPr>
          <w:b/>
        </w:rPr>
        <w:t>535. Participants (aside from you)</w:t>
      </w:r>
      <w:r>
        <w:rPr>
          <w:i/>
          <w:color w:val="666666"/>
          <w:sz w:val="16"/>
        </w:rPr>
        <w:t xml:space="preserve">  [People]</w:t>
      </w:r>
    </w:p>
    <w:p w14:paraId="6BE3B633" w14:textId="77777777" w:rsidR="00B26348" w:rsidRDefault="00000000">
      <w:pPr>
        <w:ind w:left="216"/>
      </w:pPr>
      <w:r>
        <w:rPr>
          <w:i/>
        </w:rPr>
        <w:t>Select internal participants here. For personnel not listed, use the next field.</w:t>
      </w:r>
    </w:p>
    <w:p w14:paraId="19D1C607" w14:textId="77777777" w:rsidR="00B26348" w:rsidRDefault="00000000">
      <w:r>
        <w:t>Person/name: __________________________________________________________________________________________</w:t>
      </w:r>
    </w:p>
    <w:p w14:paraId="1FA6CBFE" w14:textId="77777777" w:rsidR="00B26348" w:rsidRDefault="00000000">
      <w:r>
        <w:rPr>
          <w:b/>
        </w:rPr>
        <w:t>536. Other Participants</w:t>
      </w:r>
      <w:r>
        <w:rPr>
          <w:i/>
          <w:color w:val="666666"/>
          <w:sz w:val="16"/>
        </w:rPr>
        <w:t xml:space="preserve">  [Text Short]</w:t>
      </w:r>
    </w:p>
    <w:p w14:paraId="5CEC93C2" w14:textId="77777777" w:rsidR="00B26348" w:rsidRDefault="00000000">
      <w:pPr>
        <w:ind w:left="216"/>
      </w:pPr>
      <w:r>
        <w:rPr>
          <w:i/>
        </w:rPr>
        <w:t>Type out any other participants' name &amp; company.</w:t>
      </w:r>
    </w:p>
    <w:p w14:paraId="7AED5410" w14:textId="77777777" w:rsidR="00B26348" w:rsidRDefault="00000000">
      <w:r>
        <w:t>Response: ________________________________________________________________________________</w:t>
      </w:r>
    </w:p>
    <w:p w14:paraId="7DBEDACD" w14:textId="77777777" w:rsidR="00B26348" w:rsidRDefault="00000000">
      <w:r>
        <w:t>__________________________________________________________________________________________</w:t>
      </w:r>
    </w:p>
    <w:p w14:paraId="1DDCE761" w14:textId="77777777" w:rsidR="00B26348" w:rsidRDefault="00000000">
      <w:r>
        <w:rPr>
          <w:b/>
        </w:rPr>
        <w:t>537. Optional: Was the incident witnessed?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5863463" w14:textId="77777777">
        <w:tc>
          <w:tcPr>
            <w:tcW w:w="10512" w:type="dxa"/>
          </w:tcPr>
          <w:p w14:paraId="3EA54649" w14:textId="77777777" w:rsidR="00B26348" w:rsidRDefault="00000000">
            <w:r>
              <w:t>○ Witnessed</w:t>
            </w:r>
          </w:p>
        </w:tc>
      </w:tr>
      <w:tr w:rsidR="00B26348" w14:paraId="27E2CCE8" w14:textId="77777777">
        <w:tc>
          <w:tcPr>
            <w:tcW w:w="10512" w:type="dxa"/>
          </w:tcPr>
          <w:p w14:paraId="689499F2" w14:textId="77777777" w:rsidR="00B26348" w:rsidRDefault="00000000">
            <w:r>
              <w:t>○ Not witnessed</w:t>
            </w:r>
          </w:p>
        </w:tc>
      </w:tr>
    </w:tbl>
    <w:p w14:paraId="42DB9AA7" w14:textId="77777777" w:rsidR="00B26348" w:rsidRDefault="00B26348"/>
    <w:p w14:paraId="7DC8BF3F" w14:textId="77777777" w:rsidR="00B26348" w:rsidRDefault="00000000">
      <w:r>
        <w:rPr>
          <w:b/>
        </w:rPr>
        <w:t>538. Authorities</w:t>
      </w:r>
      <w:r>
        <w:rPr>
          <w:i/>
          <w:color w:val="666666"/>
          <w:sz w:val="16"/>
        </w:rPr>
        <w:t xml:space="preserve">  [Choice]</w:t>
      </w:r>
    </w:p>
    <w:p w14:paraId="195DD823" w14:textId="77777777" w:rsidR="00B26348" w:rsidRDefault="00000000">
      <w:pPr>
        <w:ind w:left="216"/>
      </w:pPr>
      <w:r>
        <w:rPr>
          <w:i/>
        </w:rPr>
        <w:t>Regulatory / Responding agencies (i.e., OSHA, Police Dept, Fire Dept, etc)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91B43E5" w14:textId="77777777">
        <w:tc>
          <w:tcPr>
            <w:tcW w:w="10512" w:type="dxa"/>
          </w:tcPr>
          <w:p w14:paraId="4039811E" w14:textId="77777777" w:rsidR="00B26348" w:rsidRDefault="00000000">
            <w:r>
              <w:t>○ Authorities involved</w:t>
            </w:r>
          </w:p>
        </w:tc>
      </w:tr>
      <w:tr w:rsidR="00B26348" w14:paraId="35DD74AE" w14:textId="77777777">
        <w:tc>
          <w:tcPr>
            <w:tcW w:w="10512" w:type="dxa"/>
          </w:tcPr>
          <w:p w14:paraId="2608ACE4" w14:textId="77777777" w:rsidR="00B26348" w:rsidRDefault="00000000">
            <w:r>
              <w:t>○ No authorities involved</w:t>
            </w:r>
          </w:p>
        </w:tc>
      </w:tr>
    </w:tbl>
    <w:p w14:paraId="0BD2067D" w14:textId="77777777" w:rsidR="00B26348" w:rsidRDefault="00B26348"/>
    <w:p w14:paraId="134FA3A2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